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bidi/>
        <w:spacing w:before="0" w:after="20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40"/>
          <w:szCs w:val="40"/>
          <w:rtl/>
        </w:rPr>
        <w:t>גאנט קוסטאפ — טיוטה לדיון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4.8.2026 · טיוטה — לא תוכנית מאושרת · הבסיס לדיון בישיבה עם אייבי ורונה (שבוע 2–8.8) · אחרי הישיבה נבנית הגרסה המלאה, באותו מבנה כמו הגאנט של לירם וחשב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הקובץ הזה ומה הוא לא.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זו הצעת עבודה לדיון. שום דבר כאן לא סופי: הנושאים הם הצעות והתאריכים הם הצעות. קוסטאפ מנוהלת במשותף עם אייבי — הגאנט הסופי נקבע איתו, לא לפניו. וכלל המותג של צדוק חל על כל שורה: משווקים את קוסטאפ בנפרד, בלי "מבית לירם", עד שהמדדים שנקבעו איתו נחצו.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עדכון 4.8 — תשובות רונה בידינו (בקובץ מצב העניינים):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חלק גדול מהמספרים כבר עם מקור. שתי עובדות משנות את התכנון: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(1) המערכת מותאמת רק ללקוחות רמפלוס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לכן הקהל הוא משרדי מייצגים שעובדים עם רמפלוס והעסקים שלהם, לא הקהל הרחב;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(2) רונה ביקשה וובינרים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נוסף ערוץ וובינר. האימות הסופי של המספרים — בישיבה עם אייבי.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הרעיון (אותו רעיון כמו בגאנט של לירם וחשב):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כל נושא "משודר" בכמה ערוצים בבת אחת — מודעה, דיוור ופוסט על אותו נושא, באותם ימים. ככה אותו תקציב נשמע חזק יותר.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הקצב המוצע: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נושא אחד בשבוע (קצב רגוע יותר משל לירם וחשב — קוסטאפ בתחילת הדרך השיווקית שלה). מתחילים אחרי המסירה הראשונה של השיווק לקוסטאפ (6–19.9).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סימנים: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✎ = נוסח/גרפיקה שצריך להפיק. כל לינק — לעמוד נחיתה ייעודי (עמוד באתר שנבנה במיוחד לקמפיין) עם תגית מקור (סימון שמראה מאיזו מודעה הגיעה הפנייה).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חייב להיסגר בישיבה לפני שהגאנט הזה הופך לתוכנית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שאלה</w:t>
            </w:r>
          </w:p>
        </w:tc>
        <w:tc>
          <w:tcPr>
            <w:tcW w:type="dxa" w:w="4986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למה זה חוסם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אילו ערוצים יש היום לקוסטאפ? (חשבונות פרסום, רשימת דיוור, דפי מדיה, הודעות בתוך האפליקציה, מערכת וובינרים)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 אפשר לתכנן ערוץ שלא יודעים אם הוא קיים ומי מחזיק בו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הקהל: כמה מ-199 משרדי המייצגים הפעילים הם היעד לצמיחה, ואיך מגיעים לעסקים של מייצגים שעוד לא הצטרפו?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המערכת מותאמת רק ללקוחות רמפלוס — הצמיחה עוברת דרך המשרדים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אימות המספרים לתכנון (עסקים פעילים, מחירים)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לתכנון פנימי. בפרסום לא נוקבים באחוזי אוטומציה — כותבים איכותית ("רוב הסריקות פשוט עובדות"); מספר ייקבע רק אם קרייטיב עתידי יצטרך אותו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 כותב ומי מאשר תוכן בצד של קוסטאפ?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קובע את זמני ההפקה של כל ✎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תקציב: כמה, מאיפה, ומי מאשר?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עמודת "תקציב חודשי" למטה ריקה עד שזה נסגר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לוח הסבב המוצע — לדיון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שבוע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נושא מוצע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הערה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אחרי המסירה (מוצע: שבוע 20–26.9)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נושא 1: סוף להקלדת קבלות ביד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נושא הליבה — פותחים איתו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שבוע אחרי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נושא 2: סוף חודש בלי ערימות ניירת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זווית של כאב מוכר לבעל עסק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שבוע אחרי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נושא 3: העסק ורואה החשבון — מחוברים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הזווית של הערך לרואה החשבון של העסק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מחזור חוזר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הנושאים חוזרים בסבב שני עם זווית חדשה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אצל לירם וחשב: סבב שני = זווית אחרת, לא אותו מסר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שלושת הנושאים הם הצעות פתיחה בלבד. ייתכן שבישיבה יעלו נושאים טובים יותר — למשל מועדים של רשות המסים שרלוונטיים לעסקים קטנים, או יכולת חדשה של המוצר. הלוח נבנה סופית אחרי הישיבה.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הנושאים המוצעים — כל נושא, כל ערוץ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נושא 1: סוף להקלדת קבלות ביד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לדיון: האם ערוץ חיפוש מתאים בכלל — מי שמחפש "סריקת קבלות" בגוגל הוא לרוב עסק שהמייצג שלו לא ברמפלוס, והמערכת לא מתאימה לו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אם כן: מודעות שמכוונות למשרדי מייצגים ("פתרון קליטת קבלות למשרד")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משרדי מייצגים — לא הקהל הרחב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 (פייסבוק + אינסטגרם)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למשרדים: "הנשק הסודי במשרד שלך — סוף לשקיות קבלות" · לעסקים: "כמה שעות בחודש הולכות על קבלות?"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 (לפי תמצית ספר המותג של קוסטאפ — בקבצי הפרויקט)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שני קהלים נפרדים: משרדי מייצגים · עסקים של מייצגים ברמפלוס (איך מגיעים אליהם — לברר בישיבה)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 + תגית מקור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וובינר (הבקשה של רונה)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מוצע: וובינר ראשון בסבב הראשון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"המשרד ללא נייר" — הדגמה חיה של צילום קבלה ועד פקודת יומן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מצגת לפי ספר המותג (כישור presentation-builder)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משרדי מייצגים + לקוחות קיימים · באיזו מערכת מזמינים ומשדרים — לברר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הרשמה בעמוד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מייל ללקוחות קיימים: יכולת שאולי לא הכרתם + בקשת המלצה לעסק חבר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לפי מערכת הדיוור של קוסטאפ (לברר איזו בישיבה)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קוסטאפ קיימים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אחד ← עמוד ההמלצה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הודעה בתוך האפליקציה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למשתמשים שסורקים מעט: תזכורת ליכולת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משתמשים קיימים בשימוש חלקי (אם יש דרך לזהות — לברר)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מסך הסריקה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טיפ לעסק קטן: מה עושים עם ערימת הקבלות של סוף החודש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 הדפים של קוסטאפ (אם קיימים — לברר)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הנחיתה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נושא 2: סוף חודש בלי ערימות ניירת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בהמשך, לפי ביצועי נושא 1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"סוף החודש הגיע ושוב הכול בערימות? ככה זה נראה כשהכול נקלט לבד"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עסקים של מייצגים ברמפלוס · משרדי 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צ'ק-ליסט קצר: סגירת חודש מסודרת לעסק קטן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לפי מערכת הדיוור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קיימים + רשימות שיש (לברר)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"לצ'ק-ליסט"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הודעה בתוך האפליקציה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לא רלוונטי לנושא הזה — הלקוח הקיים כבר חי את זה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"3 סימנים שהעסק שלכם מבזבז זמן על ניירת"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הנחיתה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נושא 3: העסק ורואה החשבון — מחוברים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בהמשך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"רואה החשבון שלכם מקבל הכול מסודר — בלי שאתם עושים כלום" (לתאם את הזווית עם אייבי: הקהל כאן גובל בעולם המייצגים)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בעלי עסקים · אולי גם רואי חשבון — 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ללקוחות: איך לשתף את רואה החשבון + הזמנה להמליץ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לפי מערכת הדיוור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קיימים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השיתוף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הודעה בתוך האפליקציה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בישיבה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ללקוחות שלא חיברו רואה חשבון: הזמנה לחבר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בלי חיבור פעיל (אם אפשר לזהות — לברר)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מסך החיבור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ביום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סיפור קצר: עסק שסגר שנה בלי ערב אחד של ניירת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הנחיתה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כללים שחלים על הכול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כלל</w:t>
            </w:r>
          </w:p>
        </w:tc>
        <w:tc>
          <w:tcPr>
            <w:tcW w:type="dxa" w:w="4986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זה אומר בפועל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כלל המותג של צדוק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בכל מודעה, פוסט ודיוור: קוסטאפ לבד. בלי "מבית לירם", בלי לוגו של לירם, עד שהמדדים שנקבעו עם אייבי נחצו ואושרו.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שום מספר לפני אימות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אחוזים, מספרי לקוחות, זמני חיסכון — רק אחרי שאומתו עם אייבי. עד אז כותבים בלי מספרים.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מדידה מהיום הראשון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קמפיין: עמוד נחיתה ייעודי + תגית מקור. בלי זה לא עולים.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כלל שלושת הימים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התוכנית ממלאת כשלושה ימי עבודה בשבוע — השאר שמור לשוטף.</w:t>
            </w:r>
          </w:p>
        </w:tc>
      </w:tr>
      <w:tr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הפרדה בין מותגים</w:t>
            </w:r>
          </w:p>
        </w:tc>
        <w:tc>
          <w:tcPr>
            <w:tcW w:type="dxa" w:w="4986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בתוכן של קוסטאפ לא מצטטים נתונים של לירם או חשב.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אחרי הישיבה עם אייבי ורונה: הקובץ הזה מוחלף בגאנט מלא עם תאריכים, תקציבים וקהלים סגורים — באותו מבנה, עם תאריך חדש בשם הקובץ. את הישן מוחקים.</w:t>
      </w:r>
    </w:p>
    <w:sectPr w:rsidR="00FC693F" w:rsidRPr="0006063C" w:rsidSect="00034616">
      <w:pgSz w:w="15840" w:h="12240" w:orient="landscape"/>
      <w:pgMar w:top="1134" w:right="1134" w:bottom="1134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